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62FD15F2"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A43B21">
        <w:t>Tonnen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1D23D638"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Pr>
          <w:color w:val="000000"/>
        </w:rPr>
        <w:fldChar w:fldCharType="begin">
          <w:ffData>
            <w:name w:val=""/>
            <w:enabled/>
            <w:calcOnExit w:val="0"/>
            <w:textInput>
              <w:default w:val="31212107"/>
            </w:textInput>
          </w:ffData>
        </w:fldChar>
      </w:r>
      <w:r>
        <w:rPr>
          <w:color w:val="000000"/>
        </w:rPr>
        <w:instrText xml:space="preserve"> FORMTEXT </w:instrText>
      </w:r>
      <w:r>
        <w:rPr>
          <w:color w:val="000000"/>
        </w:rPr>
      </w:r>
      <w:r>
        <w:rPr>
          <w:color w:val="000000"/>
        </w:rPr>
        <w:fldChar w:fldCharType="separate"/>
      </w:r>
      <w:r>
        <w:rPr>
          <w:noProof/>
          <w:color w:val="000000"/>
        </w:rPr>
        <w:t>31212107</w:t>
      </w:r>
      <w:r>
        <w:rPr>
          <w:color w:val="000000"/>
        </w:rPr>
        <w:fldChar w:fldCharType="end"/>
      </w:r>
      <w:r w:rsidRPr="00300406">
        <w:rPr>
          <w:color w:val="000000"/>
        </w:rPr>
        <w:t>,</w:t>
      </w:r>
      <w:r w:rsidRPr="00300406">
        <w:t xml:space="preserve"> voor </w:t>
      </w:r>
      <w:r>
        <w:rPr>
          <w:color w:val="000000"/>
        </w:rPr>
        <w:fldChar w:fldCharType="begin">
          <w:ffData>
            <w:name w:val=""/>
            <w:enabled/>
            <w:calcOnExit w:val="0"/>
            <w:textInput>
              <w:default w:val="de levering van Drijvende Vaarwegmarkeringen"/>
            </w:textInput>
          </w:ffData>
        </w:fldChar>
      </w:r>
      <w:r>
        <w:rPr>
          <w:color w:val="000000"/>
        </w:rPr>
        <w:instrText xml:space="preserve"> FORMTEXT </w:instrText>
      </w:r>
      <w:r>
        <w:rPr>
          <w:color w:val="000000"/>
        </w:rPr>
      </w:r>
      <w:r>
        <w:rPr>
          <w:color w:val="000000"/>
        </w:rPr>
        <w:fldChar w:fldCharType="separate"/>
      </w:r>
      <w:r>
        <w:rPr>
          <w:noProof/>
          <w:color w:val="000000"/>
        </w:rPr>
        <w:t>de levering van Drijvende Vaarwegmarkeringen</w:t>
      </w:r>
      <w:r>
        <w:rPr>
          <w:color w:val="000000"/>
        </w:rPr>
        <w:fldChar w:fldCharType="end"/>
      </w:r>
      <w:r w:rsidRPr="00300406">
        <w:rPr>
          <w:color w:val="000000"/>
        </w:rPr>
        <w:t>,</w:t>
      </w:r>
      <w:r>
        <w:rPr>
          <w:color w:val="000000"/>
        </w:rPr>
        <w:t xml:space="preserve"> Perceel </w:t>
      </w:r>
      <w:r w:rsidR="00A43B21">
        <w:rPr>
          <w:color w:val="000000"/>
        </w:rPr>
        <w:t>Tonnen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F4AEA"/>
    <w:rsid w:val="008655B4"/>
    <w:rsid w:val="0088386A"/>
    <w:rsid w:val="0088501B"/>
    <w:rsid w:val="008A11BA"/>
    <w:rsid w:val="008B77F5"/>
    <w:rsid w:val="008D2753"/>
    <w:rsid w:val="008E3581"/>
    <w:rsid w:val="00905289"/>
    <w:rsid w:val="009B20B8"/>
    <w:rsid w:val="009C5CF5"/>
    <w:rsid w:val="00A32591"/>
    <w:rsid w:val="00A43B2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SW00-254672864-2477</_dlc_DocId>
    <_dlc_DocIdUrl xmlns="d1f4ca02-a417-4920-a040-35718d15cf76">
      <Url>https://samenwerken.sp01.intranet.rws.nl/sites/M241218699/_layouts/15/DocIdRedir.aspx?ID=SW00-254672864-2477</Url>
      <Description>SW00-254672864-2477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5D017-815B-4BFA-BB87-6AEB320ECD60}">
  <ds:schemaRefs>
    <ds:schemaRef ds:uri="http://schemas.microsoft.com/office/2006/metadata/properties"/>
    <ds:schemaRef ds:uri="http://schemas.microsoft.com/office/infopath/2007/PartnerControls"/>
    <ds:schemaRef ds:uri="d1f4ca02-a417-4920-a040-35718d15cf76"/>
  </ds:schemaRefs>
</ds:datastoreItem>
</file>

<file path=customXml/itemProps2.xml><?xml version="1.0" encoding="utf-8"?>
<ds:datastoreItem xmlns:ds="http://schemas.openxmlformats.org/officeDocument/2006/customXml" ds:itemID="{E4C6E159-A27A-41C6-B7BA-4481D3C82753}">
  <ds:schemaRefs>
    <ds:schemaRef ds:uri="http://schemas.microsoft.com/sharepoint/v3/contenttype/forms"/>
  </ds:schemaRefs>
</ds:datastoreItem>
</file>

<file path=customXml/itemProps3.xml><?xml version="1.0" encoding="utf-8"?>
<ds:datastoreItem xmlns:ds="http://schemas.openxmlformats.org/officeDocument/2006/customXml" ds:itemID="{E8D44981-C779-4A2C-9918-83E80337C42E}">
  <ds:schemaRefs>
    <ds:schemaRef ds:uri="http://schemas.microsoft.com/sharepoint/events"/>
  </ds:schemaRefs>
</ds:datastoreItem>
</file>

<file path=customXml/itemProps4.xml><?xml version="1.0" encoding="utf-8"?>
<ds:datastoreItem xmlns:ds="http://schemas.openxmlformats.org/officeDocument/2006/customXml" ds:itemID="{B1302CB3-DC45-4E61-8A51-CAA25B091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4855</Characters>
  <Application>Microsoft Office Word</Application>
  <DocSecurity>0</DocSecurity>
  <Lines>40</Lines>
  <Paragraphs>11</Paragraphs>
  <ScaleCrop>false</ScaleCrop>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Mertens, Wim (RWS PPO)</cp:lastModifiedBy>
  <cp:revision>4</cp:revision>
  <dcterms:created xsi:type="dcterms:W3CDTF">2026-01-21T16:06:00Z</dcterms:created>
  <dcterms:modified xsi:type="dcterms:W3CDTF">2026-02-17T12:36:00Z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7ce836ef-d827-4db2-a094-cf0441384eec</vt:lpwstr>
  </property>
</Properties>
</file>